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A09" w:rsidRPr="00AE5FDF" w:rsidRDefault="005B44D6" w:rsidP="00AE5FDF">
      <w:pPr>
        <w:pStyle w:val="Ttulo2"/>
        <w:jc w:val="center"/>
        <w:rPr>
          <w:rFonts w:ascii="Arial" w:hAnsi="Arial" w:cs="Arial"/>
          <w:color w:val="auto"/>
          <w:sz w:val="32"/>
          <w:szCs w:val="32"/>
        </w:rPr>
      </w:pPr>
      <w:bookmarkStart w:id="0" w:name="_GoBack"/>
      <w:bookmarkEnd w:id="0"/>
      <w:r w:rsidRPr="00AE5FDF">
        <w:rPr>
          <w:rFonts w:ascii="Arial" w:hAnsi="Arial" w:cs="Arial"/>
          <w:color w:val="auto"/>
          <w:sz w:val="32"/>
          <w:szCs w:val="32"/>
        </w:rPr>
        <w:t>Student Self-Evaluation &amp; Final Reflection</w:t>
      </w:r>
    </w:p>
    <w:p w:rsidR="00AE5FDF" w:rsidRPr="00AE5FDF" w:rsidRDefault="00AE5FDF" w:rsidP="00AE5FDF"/>
    <w:p w:rsidR="00B33A09" w:rsidRPr="00AE5FDF" w:rsidRDefault="005B44D6">
      <w:pPr>
        <w:rPr>
          <w:rFonts w:ascii="Arial" w:hAnsi="Arial" w:cs="Arial"/>
        </w:rPr>
      </w:pPr>
      <w:r w:rsidRPr="00AE5FDF">
        <w:rPr>
          <w:rFonts w:ascii="Arial" w:hAnsi="Arial" w:cs="Arial"/>
        </w:rPr>
        <w:t>Name: ______________________</w:t>
      </w:r>
    </w:p>
    <w:p w:rsidR="00B33A09" w:rsidRDefault="005B44D6">
      <w:pPr>
        <w:rPr>
          <w:rFonts w:ascii="Arial" w:hAnsi="Arial" w:cs="Arial"/>
        </w:rPr>
      </w:pPr>
      <w:r w:rsidRPr="00AE5FDF">
        <w:rPr>
          <w:rFonts w:ascii="Arial" w:hAnsi="Arial" w:cs="Arial"/>
        </w:rPr>
        <w:t>Rate yourself (1 = not really / 5 = a lot):</w:t>
      </w:r>
    </w:p>
    <w:p w:rsidR="00AE5FDF" w:rsidRPr="00AE5FDF" w:rsidRDefault="00AE5FD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B33A09" w:rsidRPr="00AE5FDF" w:rsidTr="00AE5FDF">
        <w:trPr>
          <w:trHeight w:val="964"/>
        </w:trPr>
        <w:tc>
          <w:tcPr>
            <w:tcW w:w="1440" w:type="dxa"/>
            <w:vAlign w:val="center"/>
          </w:tcPr>
          <w:p w:rsidR="00B33A09" w:rsidRPr="00AE5FDF" w:rsidRDefault="005B44D6" w:rsidP="00AE5FDF">
            <w:pPr>
              <w:jc w:val="center"/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Statement</w:t>
            </w:r>
          </w:p>
        </w:tc>
        <w:tc>
          <w:tcPr>
            <w:tcW w:w="1440" w:type="dxa"/>
            <w:vAlign w:val="center"/>
          </w:tcPr>
          <w:p w:rsidR="00B33A09" w:rsidRPr="00AE5FDF" w:rsidRDefault="005B44D6" w:rsidP="00AE5FDF">
            <w:pPr>
              <w:jc w:val="center"/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1</w:t>
            </w:r>
          </w:p>
        </w:tc>
        <w:tc>
          <w:tcPr>
            <w:tcW w:w="1440" w:type="dxa"/>
            <w:vAlign w:val="center"/>
          </w:tcPr>
          <w:p w:rsidR="00B33A09" w:rsidRPr="00AE5FDF" w:rsidRDefault="005B44D6" w:rsidP="00AE5FDF">
            <w:pPr>
              <w:jc w:val="center"/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2</w:t>
            </w:r>
          </w:p>
        </w:tc>
        <w:tc>
          <w:tcPr>
            <w:tcW w:w="1440" w:type="dxa"/>
            <w:vAlign w:val="center"/>
          </w:tcPr>
          <w:p w:rsidR="00B33A09" w:rsidRPr="00AE5FDF" w:rsidRDefault="005B44D6" w:rsidP="00AE5FDF">
            <w:pPr>
              <w:jc w:val="center"/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3</w:t>
            </w:r>
          </w:p>
        </w:tc>
        <w:tc>
          <w:tcPr>
            <w:tcW w:w="1440" w:type="dxa"/>
            <w:vAlign w:val="center"/>
          </w:tcPr>
          <w:p w:rsidR="00B33A09" w:rsidRPr="00AE5FDF" w:rsidRDefault="005B44D6" w:rsidP="00AE5FDF">
            <w:pPr>
              <w:jc w:val="center"/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4</w:t>
            </w:r>
          </w:p>
        </w:tc>
        <w:tc>
          <w:tcPr>
            <w:tcW w:w="1440" w:type="dxa"/>
            <w:vAlign w:val="center"/>
          </w:tcPr>
          <w:p w:rsidR="00B33A09" w:rsidRPr="00AE5FDF" w:rsidRDefault="005B44D6" w:rsidP="00AE5FDF">
            <w:pPr>
              <w:jc w:val="center"/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5</w:t>
            </w:r>
          </w:p>
        </w:tc>
      </w:tr>
      <w:tr w:rsidR="00B33A09" w:rsidRPr="00AE5FDF" w:rsidTr="00AE5FDF">
        <w:tc>
          <w:tcPr>
            <w:tcW w:w="1440" w:type="dxa"/>
          </w:tcPr>
          <w:p w:rsidR="00B33A09" w:rsidRPr="00AE5FDF" w:rsidRDefault="005B44D6">
            <w:pPr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I shared my ideas with my team.</w:t>
            </w: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</w:tr>
      <w:tr w:rsidR="00B33A09" w:rsidRPr="00AE5FDF" w:rsidTr="00AE5FDF">
        <w:tc>
          <w:tcPr>
            <w:tcW w:w="1440" w:type="dxa"/>
          </w:tcPr>
          <w:p w:rsidR="00B33A09" w:rsidRPr="00AE5FDF" w:rsidRDefault="005B44D6">
            <w:pPr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I listened to other people’s ideas.</w:t>
            </w: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</w:tr>
      <w:tr w:rsidR="00B33A09" w:rsidRPr="00AE5FDF" w:rsidTr="00AE5FDF">
        <w:tc>
          <w:tcPr>
            <w:tcW w:w="1440" w:type="dxa"/>
          </w:tcPr>
          <w:p w:rsidR="00B33A09" w:rsidRPr="00AE5FDF" w:rsidRDefault="005B44D6">
            <w:pPr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I worked responsibly and helped my group.</w:t>
            </w: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</w:tr>
      <w:tr w:rsidR="00B33A09" w:rsidRPr="00AE5FDF" w:rsidTr="00AE5FDF">
        <w:tc>
          <w:tcPr>
            <w:tcW w:w="1440" w:type="dxa"/>
          </w:tcPr>
          <w:p w:rsidR="00B33A09" w:rsidRPr="00AE5FDF" w:rsidRDefault="005B44D6">
            <w:pPr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I learned something new about food and the planet.</w:t>
            </w: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</w:tr>
      <w:tr w:rsidR="00B33A09" w:rsidRPr="00AE5FDF" w:rsidTr="00AE5FDF">
        <w:tc>
          <w:tcPr>
            <w:tcW w:w="1440" w:type="dxa"/>
          </w:tcPr>
          <w:p w:rsidR="00B33A09" w:rsidRPr="00AE5FDF" w:rsidRDefault="005B44D6">
            <w:pPr>
              <w:rPr>
                <w:rFonts w:ascii="Arial" w:hAnsi="Arial" w:cs="Arial"/>
              </w:rPr>
            </w:pPr>
            <w:r w:rsidRPr="00AE5FDF">
              <w:rPr>
                <w:rFonts w:ascii="Arial" w:hAnsi="Arial" w:cs="Arial"/>
              </w:rPr>
              <w:t>I used creativity and imagination in my work.</w:t>
            </w: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B33A09" w:rsidRPr="00AE5FDF" w:rsidRDefault="00B33A09">
            <w:pPr>
              <w:rPr>
                <w:rFonts w:ascii="Arial" w:hAnsi="Arial" w:cs="Arial"/>
              </w:rPr>
            </w:pPr>
          </w:p>
        </w:tc>
      </w:tr>
    </w:tbl>
    <w:p w:rsidR="00AE5FDF" w:rsidRDefault="00AE5FDF">
      <w:pPr>
        <w:rPr>
          <w:rFonts w:ascii="Arial" w:hAnsi="Arial" w:cs="Arial"/>
        </w:rPr>
      </w:pPr>
    </w:p>
    <w:p w:rsidR="00B33A09" w:rsidRPr="00AE5FDF" w:rsidRDefault="005B44D6">
      <w:pPr>
        <w:rPr>
          <w:rFonts w:ascii="Arial" w:hAnsi="Arial" w:cs="Arial"/>
        </w:rPr>
      </w:pPr>
      <w:r w:rsidRPr="00AE5FDF">
        <w:rPr>
          <w:rFonts w:ascii="Arial" w:hAnsi="Arial" w:cs="Arial"/>
        </w:rPr>
        <w:t xml:space="preserve">My favorite part of this </w:t>
      </w:r>
      <w:r w:rsidR="00AE5FDF">
        <w:rPr>
          <w:rFonts w:ascii="Arial" w:hAnsi="Arial" w:cs="Arial"/>
        </w:rPr>
        <w:t>activity</w:t>
      </w:r>
      <w:r w:rsidRPr="00AE5FDF">
        <w:rPr>
          <w:rFonts w:ascii="Arial" w:hAnsi="Arial" w:cs="Arial"/>
        </w:rPr>
        <w:t xml:space="preserve"> was: ____________________________</w:t>
      </w:r>
    </w:p>
    <w:p w:rsidR="00AE5FDF" w:rsidRDefault="00AE5FDF">
      <w:pPr>
        <w:rPr>
          <w:rFonts w:ascii="Arial" w:hAnsi="Arial" w:cs="Arial"/>
        </w:rPr>
      </w:pPr>
    </w:p>
    <w:p w:rsidR="00B33A09" w:rsidRPr="00AE5FDF" w:rsidRDefault="005B44D6">
      <w:pPr>
        <w:rPr>
          <w:rFonts w:ascii="Arial" w:hAnsi="Arial" w:cs="Arial"/>
        </w:rPr>
      </w:pPr>
      <w:r w:rsidRPr="00AE5FDF">
        <w:rPr>
          <w:rFonts w:ascii="Arial" w:hAnsi="Arial" w:cs="Arial"/>
        </w:rPr>
        <w:t>One thing I could do better next time: ____________________________</w:t>
      </w:r>
    </w:p>
    <w:sectPr w:rsidR="00B33A09" w:rsidRPr="00AE5FD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B44D6"/>
    <w:rsid w:val="00AA1D8D"/>
    <w:rsid w:val="00AE5FDF"/>
    <w:rsid w:val="00B33A09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FB023F7-D46C-40C4-A775-5704A7DE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433710-40BB-4E13-85D5-05FA8C27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Cuenta Microsoft</cp:lastModifiedBy>
  <cp:revision>3</cp:revision>
  <dcterms:created xsi:type="dcterms:W3CDTF">2013-12-23T23:15:00Z</dcterms:created>
  <dcterms:modified xsi:type="dcterms:W3CDTF">2025-10-18T06:58:00Z</dcterms:modified>
  <cp:category/>
</cp:coreProperties>
</file>